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336B0" w14:textId="67BCE3C3" w:rsidR="00524ECC" w:rsidRDefault="00000000">
      <w:pPr>
        <w:spacing w:after="240" w:line="240" w:lineRule="auto"/>
        <w:jc w:val="right"/>
      </w:pPr>
      <w:r>
        <w:t xml:space="preserve">Załącznik nr 3 do </w:t>
      </w:r>
      <w:proofErr w:type="spellStart"/>
      <w:r>
        <w:t>Uchwały</w:t>
      </w:r>
      <w:proofErr w:type="spellEnd"/>
      <w:r>
        <w:t xml:space="preserve"> Nr </w:t>
      </w:r>
      <w:r w:rsidR="009B0AA8" w:rsidRPr="009B0AA8">
        <w:t>XXXVIII/205</w:t>
      </w:r>
      <w:r>
        <w:t>/2026</w:t>
      </w:r>
      <w:r>
        <w:br/>
        <w:t xml:space="preserve">Rady </w:t>
      </w:r>
      <w:proofErr w:type="spellStart"/>
      <w:r>
        <w:t>Miejskiej</w:t>
      </w:r>
      <w:proofErr w:type="spellEnd"/>
      <w:r>
        <w:t xml:space="preserve"> w Nowym Mieście nad Pilicą</w:t>
      </w:r>
      <w:r>
        <w:br/>
        <w:t xml:space="preserve">z </w:t>
      </w:r>
      <w:proofErr w:type="gramStart"/>
      <w:r>
        <w:t xml:space="preserve">dnia </w:t>
      </w:r>
      <w:r w:rsidR="009B0AA8" w:rsidRPr="009B0AA8">
        <w:t xml:space="preserve"> </w:t>
      </w:r>
      <w:r w:rsidR="009B0AA8" w:rsidRPr="009B0AA8">
        <w:tab/>
      </w:r>
      <w:proofErr w:type="gramEnd"/>
      <w:r w:rsidR="009B0AA8" w:rsidRPr="009B0AA8">
        <w:t>02.06.2026</w:t>
      </w:r>
      <w:r>
        <w:t xml:space="preserve"> r.</w:t>
      </w:r>
    </w:p>
    <w:p w14:paraId="2CD5B66F" w14:textId="77777777" w:rsidR="00524ECC" w:rsidRDefault="00000000">
      <w:pPr>
        <w:spacing w:after="240" w:line="240" w:lineRule="auto"/>
        <w:jc w:val="center"/>
      </w:pPr>
      <w:r>
        <w:rPr>
          <w:b/>
          <w:sz w:val="24"/>
        </w:rPr>
        <w:t>Sprawozdanie z wykorzystania dotacji celowej udzielonej z budżetu Gminy Nowe Miasto nad Pilicą stowarzyszeniu ogrodowemu prowadzącemu rodzinny ogród działkowy</w:t>
      </w:r>
    </w:p>
    <w:p w14:paraId="1DC49884" w14:textId="77777777" w:rsidR="00524ECC" w:rsidRDefault="00000000">
      <w:pPr>
        <w:spacing w:after="120" w:line="240" w:lineRule="auto"/>
      </w:pPr>
      <w:r>
        <w:rPr>
          <w:b/>
        </w:rPr>
        <w:t>I. Dane beneficjenta</w:t>
      </w:r>
    </w:p>
    <w:p w14:paraId="1A1BD1C7" w14:textId="77777777" w:rsidR="00524ECC" w:rsidRDefault="00000000">
      <w:pPr>
        <w:spacing w:after="40" w:line="240" w:lineRule="auto"/>
      </w:pPr>
      <w:r>
        <w:t>1. Nazwa stowarzyszenia ogrodowego:</w:t>
      </w:r>
    </w:p>
    <w:p w14:paraId="384B8042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438429F6" w14:textId="77777777" w:rsidR="00524ECC" w:rsidRDefault="00000000">
      <w:pPr>
        <w:spacing w:after="40" w:line="240" w:lineRule="auto"/>
      </w:pPr>
      <w:r>
        <w:t>2. Nazwa rodzinnego ogrodu działkowego:</w:t>
      </w:r>
    </w:p>
    <w:p w14:paraId="404A8EDF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757C5F3" w14:textId="77777777" w:rsidR="00524ECC" w:rsidRDefault="00000000">
      <w:pPr>
        <w:spacing w:after="40" w:line="240" w:lineRule="auto"/>
      </w:pPr>
      <w:r>
        <w:t>3. Adres rodzinnego ogrodu działkowego:</w:t>
      </w:r>
    </w:p>
    <w:p w14:paraId="4D51B2F3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24AEC8B" w14:textId="77777777" w:rsidR="00524ECC" w:rsidRDefault="00000000">
      <w:pPr>
        <w:spacing w:after="40" w:line="240" w:lineRule="auto"/>
      </w:pPr>
      <w:r>
        <w:t>4. Numer umowy dotacji:</w:t>
      </w:r>
    </w:p>
    <w:p w14:paraId="1F61694A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7710F8B9" w14:textId="77777777" w:rsidR="00524ECC" w:rsidRDefault="00000000">
      <w:pPr>
        <w:spacing w:after="40" w:line="240" w:lineRule="auto"/>
      </w:pPr>
      <w:r>
        <w:t>5. Data zawarcia umowy:</w:t>
      </w:r>
    </w:p>
    <w:p w14:paraId="6122BDED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CDD1C85" w14:textId="77777777" w:rsidR="00524ECC" w:rsidRDefault="00000000">
      <w:pPr>
        <w:spacing w:after="120" w:line="240" w:lineRule="auto"/>
      </w:pPr>
      <w:r>
        <w:rPr>
          <w:b/>
        </w:rPr>
        <w:t>II. Informacje o realizacji zadania</w:t>
      </w:r>
    </w:p>
    <w:p w14:paraId="199BD19E" w14:textId="77777777" w:rsidR="00524ECC" w:rsidRDefault="00000000">
      <w:pPr>
        <w:spacing w:after="40" w:line="240" w:lineRule="auto"/>
      </w:pPr>
      <w:r>
        <w:t>1. Nazwa zadania:</w:t>
      </w:r>
    </w:p>
    <w:p w14:paraId="09C54FD3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719418AF" w14:textId="77777777" w:rsidR="00524ECC" w:rsidRDefault="00000000">
      <w:pPr>
        <w:spacing w:after="80" w:line="240" w:lineRule="auto"/>
      </w:pPr>
      <w:r>
        <w:t>2. Termin realizacji zadania: od ........................................ do ........................................</w:t>
      </w:r>
    </w:p>
    <w:p w14:paraId="5983D2E8" w14:textId="77777777" w:rsidR="00524ECC" w:rsidRDefault="00000000">
      <w:pPr>
        <w:spacing w:after="40" w:line="240" w:lineRule="auto"/>
      </w:pPr>
      <w:r>
        <w:t>3. Opis zrealizowanego zadania:</w:t>
      </w:r>
    </w:p>
    <w:p w14:paraId="313EE653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516C209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651EC2D6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68257756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0601828" w14:textId="77777777" w:rsidR="00524ECC" w:rsidRDefault="00000000">
      <w:pPr>
        <w:spacing w:after="40" w:line="240" w:lineRule="auto"/>
      </w:pPr>
      <w:r>
        <w:t>4. Osiągnięte efekty realizacji zadania:</w:t>
      </w:r>
    </w:p>
    <w:p w14:paraId="018B57F4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9B9DF91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4AC2A12B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27ADC577" w14:textId="77777777" w:rsidR="00524ECC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07D2DB6" w14:textId="77777777" w:rsidR="00524ECC" w:rsidRDefault="00000000">
      <w:pPr>
        <w:spacing w:after="120" w:line="240" w:lineRule="auto"/>
      </w:pPr>
      <w:r>
        <w:rPr>
          <w:b/>
        </w:rPr>
        <w:t>III. Rozliczenie finansowe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8"/>
        <w:gridCol w:w="1408"/>
        <w:gridCol w:w="1408"/>
        <w:gridCol w:w="1408"/>
        <w:gridCol w:w="1408"/>
        <w:gridCol w:w="1408"/>
        <w:gridCol w:w="1414"/>
      </w:tblGrid>
      <w:tr w:rsidR="00524ECC" w14:paraId="5E395346" w14:textId="77777777">
        <w:trPr>
          <w:tblHeader/>
          <w:jc w:val="center"/>
        </w:trPr>
        <w:tc>
          <w:tcPr>
            <w:tcW w:w="1408" w:type="dxa"/>
            <w:shd w:val="clear" w:color="auto" w:fill="D9EAF7"/>
            <w:vAlign w:val="center"/>
          </w:tcPr>
          <w:p w14:paraId="6D4F83E5" w14:textId="77777777" w:rsidR="00524ECC" w:rsidRDefault="00000000">
            <w:r>
              <w:rPr>
                <w:b/>
                <w:sz w:val="16"/>
              </w:rPr>
              <w:t>Lp.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1E83CDCC" w14:textId="77777777" w:rsidR="00524ECC" w:rsidRDefault="00000000">
            <w:r>
              <w:rPr>
                <w:b/>
                <w:sz w:val="16"/>
              </w:rPr>
              <w:t>Rodzaj wydatku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417ACA46" w14:textId="77777777" w:rsidR="00524ECC" w:rsidRDefault="00000000">
            <w:r>
              <w:t>Nr dokumentu księgowego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1EAEBDFE" w14:textId="77777777" w:rsidR="00524ECC" w:rsidRDefault="00000000">
            <w:r>
              <w:rPr>
                <w:b/>
                <w:sz w:val="16"/>
              </w:rPr>
              <w:t>Data dokumentu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30BB7598" w14:textId="77777777" w:rsidR="00524ECC" w:rsidRDefault="00000000">
            <w:r>
              <w:rPr>
                <w:b/>
                <w:sz w:val="16"/>
              </w:rPr>
              <w:t>Kwota brutto (zl)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229B042A" w14:textId="77777777" w:rsidR="00524ECC" w:rsidRDefault="00000000">
            <w:r>
              <w:rPr>
                <w:b/>
                <w:sz w:val="16"/>
              </w:rPr>
              <w:t>Kwota sfinansowana z dotacji (zl)</w:t>
            </w:r>
          </w:p>
        </w:tc>
        <w:tc>
          <w:tcPr>
            <w:tcW w:w="1408" w:type="dxa"/>
            <w:shd w:val="clear" w:color="auto" w:fill="D9EAF7"/>
            <w:vAlign w:val="center"/>
          </w:tcPr>
          <w:p w14:paraId="2FFB7EB9" w14:textId="77777777" w:rsidR="00524ECC" w:rsidRDefault="00000000">
            <w:r>
              <w:t>Kwota sfinansowana z innych źródeł (zl)</w:t>
            </w:r>
          </w:p>
        </w:tc>
      </w:tr>
      <w:tr w:rsidR="00524ECC" w14:paraId="2F117269" w14:textId="77777777">
        <w:trPr>
          <w:jc w:val="center"/>
        </w:trPr>
        <w:tc>
          <w:tcPr>
            <w:tcW w:w="1408" w:type="dxa"/>
            <w:vAlign w:val="center"/>
          </w:tcPr>
          <w:p w14:paraId="583C9CFD" w14:textId="77777777" w:rsidR="00524ECC" w:rsidRDefault="00000000">
            <w:r>
              <w:rPr>
                <w:sz w:val="18"/>
              </w:rPr>
              <w:t>1.</w:t>
            </w:r>
          </w:p>
        </w:tc>
        <w:tc>
          <w:tcPr>
            <w:tcW w:w="1408" w:type="dxa"/>
          </w:tcPr>
          <w:p w14:paraId="285F79B7" w14:textId="77777777" w:rsidR="00524ECC" w:rsidRDefault="00524ECC"/>
        </w:tc>
        <w:tc>
          <w:tcPr>
            <w:tcW w:w="1408" w:type="dxa"/>
          </w:tcPr>
          <w:p w14:paraId="71CD3938" w14:textId="77777777" w:rsidR="00524ECC" w:rsidRDefault="00524ECC"/>
        </w:tc>
        <w:tc>
          <w:tcPr>
            <w:tcW w:w="1408" w:type="dxa"/>
          </w:tcPr>
          <w:p w14:paraId="69190E14" w14:textId="77777777" w:rsidR="00524ECC" w:rsidRDefault="00524ECC"/>
        </w:tc>
        <w:tc>
          <w:tcPr>
            <w:tcW w:w="1408" w:type="dxa"/>
          </w:tcPr>
          <w:p w14:paraId="013E1579" w14:textId="77777777" w:rsidR="00524ECC" w:rsidRDefault="00524ECC"/>
        </w:tc>
        <w:tc>
          <w:tcPr>
            <w:tcW w:w="1408" w:type="dxa"/>
          </w:tcPr>
          <w:p w14:paraId="45CA6E44" w14:textId="77777777" w:rsidR="00524ECC" w:rsidRDefault="00524ECC"/>
        </w:tc>
        <w:tc>
          <w:tcPr>
            <w:tcW w:w="1408" w:type="dxa"/>
          </w:tcPr>
          <w:p w14:paraId="01F50019" w14:textId="77777777" w:rsidR="00524ECC" w:rsidRDefault="00524ECC"/>
        </w:tc>
      </w:tr>
      <w:tr w:rsidR="00524ECC" w14:paraId="4E8C1C2E" w14:textId="77777777">
        <w:trPr>
          <w:jc w:val="center"/>
        </w:trPr>
        <w:tc>
          <w:tcPr>
            <w:tcW w:w="1408" w:type="dxa"/>
            <w:vAlign w:val="center"/>
          </w:tcPr>
          <w:p w14:paraId="4B5EE9E2" w14:textId="77777777" w:rsidR="00524ECC" w:rsidRDefault="00000000">
            <w:r>
              <w:rPr>
                <w:sz w:val="18"/>
              </w:rPr>
              <w:t>2.</w:t>
            </w:r>
          </w:p>
        </w:tc>
        <w:tc>
          <w:tcPr>
            <w:tcW w:w="1408" w:type="dxa"/>
          </w:tcPr>
          <w:p w14:paraId="133F5560" w14:textId="77777777" w:rsidR="00524ECC" w:rsidRDefault="00524ECC"/>
        </w:tc>
        <w:tc>
          <w:tcPr>
            <w:tcW w:w="1408" w:type="dxa"/>
          </w:tcPr>
          <w:p w14:paraId="7FBB0848" w14:textId="77777777" w:rsidR="00524ECC" w:rsidRDefault="00524ECC"/>
        </w:tc>
        <w:tc>
          <w:tcPr>
            <w:tcW w:w="1408" w:type="dxa"/>
          </w:tcPr>
          <w:p w14:paraId="4539AC24" w14:textId="77777777" w:rsidR="00524ECC" w:rsidRDefault="00524ECC"/>
        </w:tc>
        <w:tc>
          <w:tcPr>
            <w:tcW w:w="1408" w:type="dxa"/>
          </w:tcPr>
          <w:p w14:paraId="508DAFD4" w14:textId="77777777" w:rsidR="00524ECC" w:rsidRDefault="00524ECC"/>
        </w:tc>
        <w:tc>
          <w:tcPr>
            <w:tcW w:w="1408" w:type="dxa"/>
          </w:tcPr>
          <w:p w14:paraId="669F2E2E" w14:textId="77777777" w:rsidR="00524ECC" w:rsidRDefault="00524ECC"/>
        </w:tc>
        <w:tc>
          <w:tcPr>
            <w:tcW w:w="1408" w:type="dxa"/>
          </w:tcPr>
          <w:p w14:paraId="03BB9692" w14:textId="77777777" w:rsidR="00524ECC" w:rsidRDefault="00524ECC"/>
        </w:tc>
      </w:tr>
      <w:tr w:rsidR="00524ECC" w14:paraId="47421B2C" w14:textId="77777777">
        <w:trPr>
          <w:jc w:val="center"/>
        </w:trPr>
        <w:tc>
          <w:tcPr>
            <w:tcW w:w="1408" w:type="dxa"/>
            <w:vAlign w:val="center"/>
          </w:tcPr>
          <w:p w14:paraId="7021F2F0" w14:textId="77777777" w:rsidR="00524ECC" w:rsidRDefault="00000000">
            <w:r>
              <w:rPr>
                <w:sz w:val="18"/>
              </w:rPr>
              <w:t>3.</w:t>
            </w:r>
          </w:p>
        </w:tc>
        <w:tc>
          <w:tcPr>
            <w:tcW w:w="1408" w:type="dxa"/>
          </w:tcPr>
          <w:p w14:paraId="6171E669" w14:textId="77777777" w:rsidR="00524ECC" w:rsidRDefault="00524ECC"/>
        </w:tc>
        <w:tc>
          <w:tcPr>
            <w:tcW w:w="1408" w:type="dxa"/>
          </w:tcPr>
          <w:p w14:paraId="69A1227C" w14:textId="77777777" w:rsidR="00524ECC" w:rsidRDefault="00524ECC"/>
        </w:tc>
        <w:tc>
          <w:tcPr>
            <w:tcW w:w="1408" w:type="dxa"/>
          </w:tcPr>
          <w:p w14:paraId="65B4CECE" w14:textId="77777777" w:rsidR="00524ECC" w:rsidRDefault="00524ECC"/>
        </w:tc>
        <w:tc>
          <w:tcPr>
            <w:tcW w:w="1408" w:type="dxa"/>
          </w:tcPr>
          <w:p w14:paraId="646E93EB" w14:textId="77777777" w:rsidR="00524ECC" w:rsidRDefault="00524ECC"/>
        </w:tc>
        <w:tc>
          <w:tcPr>
            <w:tcW w:w="1408" w:type="dxa"/>
          </w:tcPr>
          <w:p w14:paraId="012D8B79" w14:textId="77777777" w:rsidR="00524ECC" w:rsidRDefault="00524ECC"/>
        </w:tc>
        <w:tc>
          <w:tcPr>
            <w:tcW w:w="1408" w:type="dxa"/>
          </w:tcPr>
          <w:p w14:paraId="4B4C400D" w14:textId="77777777" w:rsidR="00524ECC" w:rsidRDefault="00524ECC"/>
        </w:tc>
      </w:tr>
      <w:tr w:rsidR="00524ECC" w14:paraId="325F8ECD" w14:textId="77777777">
        <w:trPr>
          <w:jc w:val="center"/>
        </w:trPr>
        <w:tc>
          <w:tcPr>
            <w:tcW w:w="1408" w:type="dxa"/>
            <w:vAlign w:val="center"/>
          </w:tcPr>
          <w:p w14:paraId="4E19543B" w14:textId="77777777" w:rsidR="00524ECC" w:rsidRDefault="00000000">
            <w:r>
              <w:rPr>
                <w:sz w:val="18"/>
              </w:rPr>
              <w:t>4.</w:t>
            </w:r>
          </w:p>
        </w:tc>
        <w:tc>
          <w:tcPr>
            <w:tcW w:w="1408" w:type="dxa"/>
          </w:tcPr>
          <w:p w14:paraId="3CC12ED4" w14:textId="77777777" w:rsidR="00524ECC" w:rsidRDefault="00524ECC"/>
        </w:tc>
        <w:tc>
          <w:tcPr>
            <w:tcW w:w="1408" w:type="dxa"/>
          </w:tcPr>
          <w:p w14:paraId="5A2E5B39" w14:textId="77777777" w:rsidR="00524ECC" w:rsidRDefault="00524ECC"/>
        </w:tc>
        <w:tc>
          <w:tcPr>
            <w:tcW w:w="1408" w:type="dxa"/>
          </w:tcPr>
          <w:p w14:paraId="3F6E7C3D" w14:textId="77777777" w:rsidR="00524ECC" w:rsidRDefault="00524ECC"/>
        </w:tc>
        <w:tc>
          <w:tcPr>
            <w:tcW w:w="1408" w:type="dxa"/>
          </w:tcPr>
          <w:p w14:paraId="0CA10488" w14:textId="77777777" w:rsidR="00524ECC" w:rsidRDefault="00524ECC"/>
        </w:tc>
        <w:tc>
          <w:tcPr>
            <w:tcW w:w="1408" w:type="dxa"/>
          </w:tcPr>
          <w:p w14:paraId="18379D1E" w14:textId="77777777" w:rsidR="00524ECC" w:rsidRDefault="00524ECC"/>
        </w:tc>
        <w:tc>
          <w:tcPr>
            <w:tcW w:w="1408" w:type="dxa"/>
          </w:tcPr>
          <w:p w14:paraId="289334DB" w14:textId="77777777" w:rsidR="00524ECC" w:rsidRDefault="00524ECC"/>
        </w:tc>
      </w:tr>
      <w:tr w:rsidR="00524ECC" w14:paraId="2EB0D531" w14:textId="77777777">
        <w:trPr>
          <w:jc w:val="center"/>
        </w:trPr>
        <w:tc>
          <w:tcPr>
            <w:tcW w:w="1408" w:type="dxa"/>
            <w:vAlign w:val="center"/>
          </w:tcPr>
          <w:p w14:paraId="16F60EC4" w14:textId="77777777" w:rsidR="00524ECC" w:rsidRDefault="00000000">
            <w:r>
              <w:rPr>
                <w:sz w:val="18"/>
              </w:rPr>
              <w:lastRenderedPageBreak/>
              <w:t>5.</w:t>
            </w:r>
          </w:p>
        </w:tc>
        <w:tc>
          <w:tcPr>
            <w:tcW w:w="1408" w:type="dxa"/>
          </w:tcPr>
          <w:p w14:paraId="78A122D5" w14:textId="77777777" w:rsidR="00524ECC" w:rsidRDefault="00524ECC"/>
        </w:tc>
        <w:tc>
          <w:tcPr>
            <w:tcW w:w="1408" w:type="dxa"/>
          </w:tcPr>
          <w:p w14:paraId="58C236F8" w14:textId="77777777" w:rsidR="00524ECC" w:rsidRDefault="00524ECC"/>
        </w:tc>
        <w:tc>
          <w:tcPr>
            <w:tcW w:w="1408" w:type="dxa"/>
          </w:tcPr>
          <w:p w14:paraId="2DC3B005" w14:textId="77777777" w:rsidR="00524ECC" w:rsidRDefault="00524ECC"/>
        </w:tc>
        <w:tc>
          <w:tcPr>
            <w:tcW w:w="1408" w:type="dxa"/>
          </w:tcPr>
          <w:p w14:paraId="4744872F" w14:textId="77777777" w:rsidR="00524ECC" w:rsidRDefault="00524ECC"/>
        </w:tc>
        <w:tc>
          <w:tcPr>
            <w:tcW w:w="1408" w:type="dxa"/>
          </w:tcPr>
          <w:p w14:paraId="2B02E7F9" w14:textId="77777777" w:rsidR="00524ECC" w:rsidRDefault="00524ECC"/>
        </w:tc>
        <w:tc>
          <w:tcPr>
            <w:tcW w:w="1408" w:type="dxa"/>
          </w:tcPr>
          <w:p w14:paraId="298A0364" w14:textId="77777777" w:rsidR="00524ECC" w:rsidRDefault="00524ECC"/>
        </w:tc>
      </w:tr>
    </w:tbl>
    <w:p w14:paraId="50EF85AD" w14:textId="77777777" w:rsidR="00524ECC" w:rsidRDefault="00524ECC">
      <w:pPr>
        <w:spacing w:after="80" w:line="240" w:lineRule="auto"/>
      </w:pPr>
    </w:p>
    <w:p w14:paraId="0FE825A0" w14:textId="77777777" w:rsidR="00524ECC" w:rsidRDefault="00000000">
      <w:pPr>
        <w:spacing w:after="60" w:line="240" w:lineRule="auto"/>
      </w:pPr>
      <w:r>
        <w:t>Łączna wartość poniesionych wydatków: ........................................ zł</w:t>
      </w:r>
    </w:p>
    <w:p w14:paraId="57F8348E" w14:textId="77777777" w:rsidR="00524ECC" w:rsidRDefault="00000000">
      <w:pPr>
        <w:spacing w:after="60" w:line="240" w:lineRule="auto"/>
      </w:pPr>
      <w:r>
        <w:t>Kwota otrzymanej dotacji: ........................................ zł</w:t>
      </w:r>
    </w:p>
    <w:p w14:paraId="680505B9" w14:textId="77777777" w:rsidR="00524ECC" w:rsidRDefault="00000000">
      <w:pPr>
        <w:spacing w:after="60" w:line="240" w:lineRule="auto"/>
      </w:pPr>
      <w:r>
        <w:t>Kwota dotacji wykorzystanej: ........................................ zł</w:t>
      </w:r>
    </w:p>
    <w:p w14:paraId="23B977C1" w14:textId="77777777" w:rsidR="00524ECC" w:rsidRDefault="00000000">
      <w:pPr>
        <w:spacing w:after="60" w:line="240" w:lineRule="auto"/>
      </w:pPr>
      <w:r>
        <w:t>Kwota dotacji niewykorzystanej, podlegająca zwrotowi: ........................................ zł</w:t>
      </w:r>
    </w:p>
    <w:p w14:paraId="1D33F005" w14:textId="77777777" w:rsidR="00524ECC" w:rsidRDefault="00000000">
      <w:pPr>
        <w:spacing w:after="60" w:line="240" w:lineRule="auto"/>
      </w:pPr>
      <w:r>
        <w:t>Data zwrotu niewykorzystanej części dotacji, jeżeli dotyczy: ........................................</w:t>
      </w:r>
    </w:p>
    <w:p w14:paraId="6C8BBF8A" w14:textId="77777777" w:rsidR="00524ECC" w:rsidRDefault="00000000">
      <w:pPr>
        <w:spacing w:after="120" w:line="240" w:lineRule="auto"/>
      </w:pPr>
      <w:r>
        <w:rPr>
          <w:b/>
        </w:rPr>
        <w:t>Źródła finansowania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6"/>
        <w:gridCol w:w="3286"/>
        <w:gridCol w:w="3286"/>
      </w:tblGrid>
      <w:tr w:rsidR="00524ECC" w14:paraId="350B5FEE" w14:textId="77777777">
        <w:trPr>
          <w:jc w:val="center"/>
        </w:trPr>
        <w:tc>
          <w:tcPr>
            <w:tcW w:w="3286" w:type="dxa"/>
            <w:shd w:val="clear" w:color="auto" w:fill="D9EAF7"/>
            <w:vAlign w:val="center"/>
          </w:tcPr>
          <w:p w14:paraId="483FF529" w14:textId="77777777" w:rsidR="00524ECC" w:rsidRDefault="00000000">
            <w:r>
              <w:rPr>
                <w:b/>
                <w:sz w:val="20"/>
              </w:rPr>
              <w:t>Lp.</w:t>
            </w:r>
          </w:p>
        </w:tc>
        <w:tc>
          <w:tcPr>
            <w:tcW w:w="3286" w:type="dxa"/>
            <w:shd w:val="clear" w:color="auto" w:fill="D9EAF7"/>
            <w:vAlign w:val="center"/>
          </w:tcPr>
          <w:p w14:paraId="58AD129D" w14:textId="77777777" w:rsidR="00524ECC" w:rsidRDefault="00000000">
            <w:r>
              <w:t>Źródło finansowania</w:t>
            </w:r>
          </w:p>
        </w:tc>
        <w:tc>
          <w:tcPr>
            <w:tcW w:w="3286" w:type="dxa"/>
            <w:shd w:val="clear" w:color="auto" w:fill="D9EAF7"/>
            <w:vAlign w:val="center"/>
          </w:tcPr>
          <w:p w14:paraId="02B00062" w14:textId="77777777" w:rsidR="00524ECC" w:rsidRDefault="00000000">
            <w:r>
              <w:rPr>
                <w:b/>
                <w:sz w:val="20"/>
              </w:rPr>
              <w:t>Kwota (zl)</w:t>
            </w:r>
          </w:p>
        </w:tc>
      </w:tr>
      <w:tr w:rsidR="00524ECC" w14:paraId="780AE4F5" w14:textId="77777777">
        <w:trPr>
          <w:jc w:val="center"/>
        </w:trPr>
        <w:tc>
          <w:tcPr>
            <w:tcW w:w="3286" w:type="dxa"/>
            <w:vAlign w:val="center"/>
          </w:tcPr>
          <w:p w14:paraId="106C0D60" w14:textId="77777777" w:rsidR="00524ECC" w:rsidRDefault="00000000">
            <w:r>
              <w:rPr>
                <w:sz w:val="20"/>
              </w:rPr>
              <w:t>1.</w:t>
            </w:r>
          </w:p>
        </w:tc>
        <w:tc>
          <w:tcPr>
            <w:tcW w:w="3286" w:type="dxa"/>
            <w:vAlign w:val="center"/>
          </w:tcPr>
          <w:p w14:paraId="1C49D32D" w14:textId="77777777" w:rsidR="00524ECC" w:rsidRDefault="00000000">
            <w:r>
              <w:t>Dotacja z budżetu Gminy Nowe Miasto nad Pilicą</w:t>
            </w:r>
          </w:p>
        </w:tc>
        <w:tc>
          <w:tcPr>
            <w:tcW w:w="3286" w:type="dxa"/>
          </w:tcPr>
          <w:p w14:paraId="57371AC5" w14:textId="77777777" w:rsidR="00524ECC" w:rsidRDefault="00524ECC"/>
        </w:tc>
      </w:tr>
      <w:tr w:rsidR="00524ECC" w14:paraId="4CAC19CD" w14:textId="77777777">
        <w:trPr>
          <w:jc w:val="center"/>
        </w:trPr>
        <w:tc>
          <w:tcPr>
            <w:tcW w:w="3286" w:type="dxa"/>
            <w:vAlign w:val="center"/>
          </w:tcPr>
          <w:p w14:paraId="54FE92B3" w14:textId="77777777" w:rsidR="00524ECC" w:rsidRDefault="00000000">
            <w:r>
              <w:rPr>
                <w:sz w:val="20"/>
              </w:rPr>
              <w:t>2.</w:t>
            </w:r>
          </w:p>
        </w:tc>
        <w:tc>
          <w:tcPr>
            <w:tcW w:w="3286" w:type="dxa"/>
            <w:vAlign w:val="center"/>
          </w:tcPr>
          <w:p w14:paraId="454EB511" w14:textId="77777777" w:rsidR="00524ECC" w:rsidRDefault="00000000">
            <w:r>
              <w:t>Środki z budżetu Województwa Mazowieckiego, jeżeli dotyczy</w:t>
            </w:r>
          </w:p>
        </w:tc>
        <w:tc>
          <w:tcPr>
            <w:tcW w:w="3286" w:type="dxa"/>
          </w:tcPr>
          <w:p w14:paraId="7785376C" w14:textId="77777777" w:rsidR="00524ECC" w:rsidRDefault="00524ECC"/>
        </w:tc>
      </w:tr>
      <w:tr w:rsidR="00524ECC" w14:paraId="47C79BE3" w14:textId="77777777">
        <w:trPr>
          <w:jc w:val="center"/>
        </w:trPr>
        <w:tc>
          <w:tcPr>
            <w:tcW w:w="3286" w:type="dxa"/>
            <w:vAlign w:val="center"/>
          </w:tcPr>
          <w:p w14:paraId="0166B926" w14:textId="77777777" w:rsidR="00524ECC" w:rsidRDefault="00000000">
            <w:r>
              <w:rPr>
                <w:sz w:val="20"/>
              </w:rPr>
              <w:t>3.</w:t>
            </w:r>
          </w:p>
        </w:tc>
        <w:tc>
          <w:tcPr>
            <w:tcW w:w="3286" w:type="dxa"/>
            <w:vAlign w:val="center"/>
          </w:tcPr>
          <w:p w14:paraId="5CD99AF4" w14:textId="77777777" w:rsidR="00524ECC" w:rsidRDefault="00000000">
            <w:r>
              <w:t>Wkład własny beneficjenta</w:t>
            </w:r>
          </w:p>
        </w:tc>
        <w:tc>
          <w:tcPr>
            <w:tcW w:w="3286" w:type="dxa"/>
          </w:tcPr>
          <w:p w14:paraId="231A6CAB" w14:textId="77777777" w:rsidR="00524ECC" w:rsidRDefault="00524ECC"/>
        </w:tc>
      </w:tr>
      <w:tr w:rsidR="00524ECC" w14:paraId="5BB1121F" w14:textId="77777777">
        <w:trPr>
          <w:jc w:val="center"/>
        </w:trPr>
        <w:tc>
          <w:tcPr>
            <w:tcW w:w="3286" w:type="dxa"/>
            <w:vAlign w:val="center"/>
          </w:tcPr>
          <w:p w14:paraId="4FB41D0B" w14:textId="77777777" w:rsidR="00524ECC" w:rsidRDefault="00000000">
            <w:r>
              <w:rPr>
                <w:sz w:val="20"/>
              </w:rPr>
              <w:t>4.</w:t>
            </w:r>
          </w:p>
        </w:tc>
        <w:tc>
          <w:tcPr>
            <w:tcW w:w="3286" w:type="dxa"/>
            <w:vAlign w:val="center"/>
          </w:tcPr>
          <w:p w14:paraId="4BCB1712" w14:textId="77777777" w:rsidR="00524ECC" w:rsidRDefault="00000000">
            <w:r>
              <w:t>Inne źródła finansowania, jeżeli dotyczy</w:t>
            </w:r>
          </w:p>
        </w:tc>
        <w:tc>
          <w:tcPr>
            <w:tcW w:w="3286" w:type="dxa"/>
          </w:tcPr>
          <w:p w14:paraId="4940F2D8" w14:textId="77777777" w:rsidR="00524ECC" w:rsidRDefault="00524ECC"/>
        </w:tc>
      </w:tr>
    </w:tbl>
    <w:p w14:paraId="33111E4E" w14:textId="77777777" w:rsidR="00524ECC" w:rsidRDefault="00000000">
      <w:pPr>
        <w:spacing w:after="160" w:line="240" w:lineRule="auto"/>
      </w:pPr>
      <w:r>
        <w:t xml:space="preserve">Łączna wartość zadania: ........................................ </w:t>
      </w:r>
      <w:proofErr w:type="spellStart"/>
      <w:r>
        <w:t>zł</w:t>
      </w:r>
      <w:proofErr w:type="spellEnd"/>
    </w:p>
    <w:p w14:paraId="7E4B0F7F" w14:textId="77777777" w:rsidR="009B0AA8" w:rsidRDefault="009B0AA8">
      <w:pPr>
        <w:spacing w:after="160" w:line="240" w:lineRule="auto"/>
      </w:pPr>
    </w:p>
    <w:p w14:paraId="7B5BC56F" w14:textId="77777777" w:rsidR="009B0AA8" w:rsidRDefault="009B0AA8">
      <w:pPr>
        <w:spacing w:after="160" w:line="240" w:lineRule="auto"/>
      </w:pPr>
    </w:p>
    <w:p w14:paraId="71F0EDE4" w14:textId="77777777" w:rsidR="009B0AA8" w:rsidRDefault="009B0AA8">
      <w:pPr>
        <w:spacing w:after="160" w:line="240" w:lineRule="auto"/>
      </w:pPr>
    </w:p>
    <w:p w14:paraId="2498CE83" w14:textId="77777777" w:rsidR="009B0AA8" w:rsidRDefault="009B0AA8">
      <w:pPr>
        <w:spacing w:after="160" w:line="240" w:lineRule="auto"/>
      </w:pPr>
    </w:p>
    <w:p w14:paraId="0575638F" w14:textId="77777777" w:rsidR="009B0AA8" w:rsidRDefault="009B0AA8">
      <w:pPr>
        <w:spacing w:after="160" w:line="240" w:lineRule="auto"/>
      </w:pPr>
    </w:p>
    <w:p w14:paraId="59F824C2" w14:textId="77777777" w:rsidR="009B0AA8" w:rsidRDefault="009B0AA8">
      <w:pPr>
        <w:spacing w:after="160" w:line="240" w:lineRule="auto"/>
      </w:pPr>
    </w:p>
    <w:p w14:paraId="6493174B" w14:textId="77777777" w:rsidR="009B0AA8" w:rsidRDefault="009B0AA8">
      <w:pPr>
        <w:spacing w:after="160" w:line="240" w:lineRule="auto"/>
      </w:pPr>
    </w:p>
    <w:p w14:paraId="436131BC" w14:textId="77777777" w:rsidR="009B0AA8" w:rsidRDefault="009B0AA8">
      <w:pPr>
        <w:spacing w:after="160" w:line="240" w:lineRule="auto"/>
      </w:pPr>
    </w:p>
    <w:p w14:paraId="48792A74" w14:textId="77777777" w:rsidR="009B0AA8" w:rsidRDefault="009B0AA8">
      <w:pPr>
        <w:spacing w:after="160" w:line="240" w:lineRule="auto"/>
      </w:pPr>
    </w:p>
    <w:p w14:paraId="247E1E91" w14:textId="77777777" w:rsidR="009B0AA8" w:rsidRDefault="009B0AA8">
      <w:pPr>
        <w:spacing w:after="160" w:line="240" w:lineRule="auto"/>
      </w:pPr>
    </w:p>
    <w:p w14:paraId="39561F5B" w14:textId="77777777" w:rsidR="009B0AA8" w:rsidRDefault="009B0AA8">
      <w:pPr>
        <w:spacing w:after="160" w:line="240" w:lineRule="auto"/>
      </w:pPr>
    </w:p>
    <w:p w14:paraId="1C786F13" w14:textId="77777777" w:rsidR="009B0AA8" w:rsidRDefault="009B0AA8">
      <w:pPr>
        <w:spacing w:after="160" w:line="240" w:lineRule="auto"/>
      </w:pPr>
    </w:p>
    <w:p w14:paraId="5610C6A1" w14:textId="77777777" w:rsidR="009B0AA8" w:rsidRDefault="009B0AA8">
      <w:pPr>
        <w:spacing w:after="160" w:line="240" w:lineRule="auto"/>
      </w:pPr>
    </w:p>
    <w:p w14:paraId="32C47785" w14:textId="77777777" w:rsidR="00524ECC" w:rsidRDefault="00000000">
      <w:pPr>
        <w:spacing w:after="120" w:line="240" w:lineRule="auto"/>
      </w:pPr>
      <w:r>
        <w:rPr>
          <w:b/>
        </w:rPr>
        <w:lastRenderedPageBreak/>
        <w:t>IV. Oświadczenia</w:t>
      </w:r>
    </w:p>
    <w:p w14:paraId="3629F359" w14:textId="77777777" w:rsidR="00524ECC" w:rsidRDefault="00000000">
      <w:pPr>
        <w:spacing w:after="80" w:line="240" w:lineRule="auto"/>
      </w:pPr>
      <w:r>
        <w:t>Oświadczam/y, ze:</w:t>
      </w:r>
    </w:p>
    <w:p w14:paraId="0269627F" w14:textId="77777777" w:rsidR="00524ECC" w:rsidRDefault="00000000">
      <w:pPr>
        <w:spacing w:after="80" w:line="240" w:lineRule="auto"/>
      </w:pPr>
      <w:r>
        <w:t>1) dotacja została wykorzystana zgodnie z przeznaczeniem określonym w umowie;</w:t>
      </w:r>
    </w:p>
    <w:p w14:paraId="1FF4485A" w14:textId="77777777" w:rsidR="00524ECC" w:rsidRDefault="00000000">
      <w:pPr>
        <w:spacing w:after="80" w:line="240" w:lineRule="auto"/>
      </w:pPr>
      <w:r>
        <w:t>2) wszystkie wydatki sfinansowane z dotacji zostały poniesione w terminie określonym w umowie;</w:t>
      </w:r>
    </w:p>
    <w:p w14:paraId="79887099" w14:textId="77777777" w:rsidR="00524ECC" w:rsidRDefault="00000000">
      <w:pPr>
        <w:spacing w:after="80" w:line="240" w:lineRule="auto"/>
      </w:pPr>
      <w:r>
        <w:t>3) wydatki wykazane w sprawozdaniu są zgodne z dokumentami księgowymi;</w:t>
      </w:r>
    </w:p>
    <w:p w14:paraId="02548E81" w14:textId="77777777" w:rsidR="00524ECC" w:rsidRDefault="00000000">
      <w:pPr>
        <w:spacing w:after="80" w:line="240" w:lineRule="auto"/>
      </w:pPr>
      <w:r>
        <w:t>4) wydatki sfinansowane z dotacji nie zostały sfinansowane z innych środków publicznych w tej sąmej części;</w:t>
      </w:r>
    </w:p>
    <w:p w14:paraId="00EB9427" w14:textId="77777777" w:rsidR="00524ECC" w:rsidRDefault="00000000">
      <w:pPr>
        <w:spacing w:after="80" w:line="240" w:lineRule="auto"/>
      </w:pPr>
      <w:r>
        <w:t>5) dokumenty księgowe dotyczące wydatków sfinansowanych z dotacji zostały opisane w sposób umożliwiający ustalenie wysokości wydatku sfinansowanego z dotacji;</w:t>
      </w:r>
    </w:p>
    <w:p w14:paraId="689F52DE" w14:textId="77777777" w:rsidR="00524ECC" w:rsidRDefault="00000000">
      <w:pPr>
        <w:spacing w:after="80" w:line="240" w:lineRule="auto"/>
      </w:pPr>
      <w:r>
        <w:t>6) dane zawarte w sprawozdaniu są zgodne ze stanem faktycznym i prawnym;</w:t>
      </w:r>
    </w:p>
    <w:p w14:paraId="433AF00D" w14:textId="77777777" w:rsidR="00524ECC" w:rsidRDefault="00000000">
      <w:pPr>
        <w:spacing w:after="80" w:line="240" w:lineRule="auto"/>
      </w:pPr>
      <w:r>
        <w:t>7) dokumenty potwierdzające realizację zadania są dostępne do kontroli.</w:t>
      </w:r>
    </w:p>
    <w:p w14:paraId="4717EE8D" w14:textId="77777777" w:rsidR="00524ECC" w:rsidRDefault="00000000">
      <w:pPr>
        <w:spacing w:after="120" w:line="240" w:lineRule="auto"/>
      </w:pPr>
      <w:r>
        <w:rPr>
          <w:b/>
        </w:rPr>
        <w:t>V. Załączniki</w:t>
      </w:r>
    </w:p>
    <w:p w14:paraId="7C276A2A" w14:textId="77777777" w:rsidR="00524ECC" w:rsidRDefault="00000000">
      <w:pPr>
        <w:spacing w:after="80" w:line="240" w:lineRule="auto"/>
      </w:pPr>
      <w:r>
        <w:t>1) Kopie faktur, rachunków lub innych dokumentów księgowych potwierdzających poniesięnie wydatków.</w:t>
      </w:r>
    </w:p>
    <w:p w14:paraId="0F20D063" w14:textId="77777777" w:rsidR="00524ECC" w:rsidRDefault="00000000">
      <w:pPr>
        <w:spacing w:after="80" w:line="240" w:lineRule="auto"/>
      </w:pPr>
      <w:r>
        <w:t>2) Kopie potwierdzeń dokonania płatności.</w:t>
      </w:r>
    </w:p>
    <w:p w14:paraId="78E714A4" w14:textId="77777777" w:rsidR="00524ECC" w:rsidRDefault="00000000">
      <w:pPr>
        <w:spacing w:after="80" w:line="240" w:lineRule="auto"/>
      </w:pPr>
      <w:r>
        <w:t>3) Dokumentacja fotograficzna realizacji zadania, jeżeli jest adekwatna do rodzaju zadania.</w:t>
      </w:r>
    </w:p>
    <w:p w14:paraId="540FDE00" w14:textId="77777777" w:rsidR="00524ECC" w:rsidRDefault="00000000">
      <w:pPr>
        <w:spacing w:after="80" w:line="240" w:lineRule="auto"/>
      </w:pPr>
      <w:r>
        <w:t>4) Inne dokumenty wymagane umowa o udzielenie dotacji.</w:t>
      </w:r>
    </w:p>
    <w:p w14:paraId="7FC47ABE" w14:textId="77777777" w:rsidR="00524ECC" w:rsidRDefault="00000000">
      <w:pPr>
        <w:spacing w:after="40" w:line="240" w:lineRule="auto"/>
      </w:pPr>
      <w:r>
        <w:t>Miejscowość i data:</w:t>
      </w:r>
    </w:p>
    <w:p w14:paraId="2FA5B593" w14:textId="77777777" w:rsidR="00524ECC" w:rsidRDefault="00000000">
      <w:pPr>
        <w:spacing w:line="240" w:lineRule="auto"/>
      </w:pPr>
      <w:r>
        <w:t>........................................................................</w:t>
      </w:r>
    </w:p>
    <w:p w14:paraId="03338745" w14:textId="77777777" w:rsidR="00524ECC" w:rsidRDefault="00000000">
      <w:pPr>
        <w:spacing w:after="40" w:line="240" w:lineRule="auto"/>
      </w:pPr>
      <w:r>
        <w:t>Podpis/y osób uprawnionych do reprezentowania beneficjenta:</w:t>
      </w:r>
    </w:p>
    <w:p w14:paraId="6AD924C0" w14:textId="77777777" w:rsidR="00524ECC" w:rsidRDefault="00000000">
      <w:pPr>
        <w:spacing w:after="40" w:line="240" w:lineRule="auto"/>
      </w:pPr>
      <w:r>
        <w:t>........................................................................</w:t>
      </w:r>
    </w:p>
    <w:p w14:paraId="2763CCEB" w14:textId="77777777" w:rsidR="00524ECC" w:rsidRDefault="00000000">
      <w:pPr>
        <w:spacing w:after="40" w:line="240" w:lineRule="auto"/>
      </w:pPr>
      <w:r>
        <w:t>........................................................................</w:t>
      </w:r>
    </w:p>
    <w:sectPr w:rsidR="00524ECC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D3C0" w14:textId="77777777" w:rsidR="00A420EC" w:rsidRDefault="00A420EC">
      <w:pPr>
        <w:spacing w:after="0" w:line="240" w:lineRule="auto"/>
      </w:pPr>
      <w:r>
        <w:separator/>
      </w:r>
    </w:p>
  </w:endnote>
  <w:endnote w:type="continuationSeparator" w:id="0">
    <w:p w14:paraId="6B84759F" w14:textId="77777777" w:rsidR="00A420EC" w:rsidRDefault="00A42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D2FD" w14:textId="77777777" w:rsidR="00524ECC" w:rsidRDefault="00524E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03FB" w14:textId="77777777" w:rsidR="00A420EC" w:rsidRDefault="00A420EC">
      <w:pPr>
        <w:spacing w:after="0" w:line="240" w:lineRule="auto"/>
      </w:pPr>
      <w:r>
        <w:separator/>
      </w:r>
    </w:p>
  </w:footnote>
  <w:footnote w:type="continuationSeparator" w:id="0">
    <w:p w14:paraId="36D80C8F" w14:textId="77777777" w:rsidR="00A420EC" w:rsidRDefault="00A42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5261" w14:textId="77777777" w:rsidR="00524ECC" w:rsidRDefault="00524E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4975991">
    <w:abstractNumId w:val="8"/>
  </w:num>
  <w:num w:numId="2" w16cid:durableId="1782920237">
    <w:abstractNumId w:val="6"/>
  </w:num>
  <w:num w:numId="3" w16cid:durableId="753553124">
    <w:abstractNumId w:val="5"/>
  </w:num>
  <w:num w:numId="4" w16cid:durableId="637878647">
    <w:abstractNumId w:val="4"/>
  </w:num>
  <w:num w:numId="5" w16cid:durableId="1450081135">
    <w:abstractNumId w:val="7"/>
  </w:num>
  <w:num w:numId="6" w16cid:durableId="1562793370">
    <w:abstractNumId w:val="3"/>
  </w:num>
  <w:num w:numId="7" w16cid:durableId="222374003">
    <w:abstractNumId w:val="2"/>
  </w:num>
  <w:num w:numId="8" w16cid:durableId="791903239">
    <w:abstractNumId w:val="1"/>
  </w:num>
  <w:num w:numId="9" w16cid:durableId="105547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24ECC"/>
    <w:rsid w:val="009B0AA8"/>
    <w:rsid w:val="00A420EC"/>
    <w:rsid w:val="00AA1D8D"/>
    <w:rsid w:val="00B47730"/>
    <w:rsid w:val="00CB0664"/>
    <w:rsid w:val="00EE73D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FBD3C"/>
  <w14:defaultImageDpi w14:val="300"/>
  <w15:docId w15:val="{FF80EAE5-A032-4662-8EAC-E07BE78E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Fandrych</cp:lastModifiedBy>
  <cp:revision>2</cp:revision>
  <cp:lastPrinted>2026-06-26T10:15:00Z</cp:lastPrinted>
  <dcterms:created xsi:type="dcterms:W3CDTF">2013-12-23T23:15:00Z</dcterms:created>
  <dcterms:modified xsi:type="dcterms:W3CDTF">2026-06-26T10:15:00Z</dcterms:modified>
  <cp:category/>
</cp:coreProperties>
</file>